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9336D" w14:textId="77777777" w:rsidR="005A1F05" w:rsidRPr="00881C55" w:rsidRDefault="00000000">
      <w:pPr>
        <w:jc w:val="center"/>
      </w:pPr>
      <w:r w:rsidRPr="00881C55">
        <w:rPr>
          <w:rFonts w:eastAsia="Times New Roman" w:cs="Times New Roman"/>
          <w:b/>
          <w:sz w:val="24"/>
        </w:rPr>
        <w:t>PROTOKÓŁ ODBIORU ROBÓT ZANIKAJĄCYCH / ULEGAJĄCYCH ZAKRYCIU</w:t>
      </w:r>
    </w:p>
    <w:p w14:paraId="52D6995D" w14:textId="6752BEB4" w:rsidR="005A1F05" w:rsidRPr="00881C55" w:rsidRDefault="00C064EC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881C55">
        <w:rPr>
          <w:rFonts w:eastAsia="Times New Roman" w:cs="Times New Roman"/>
          <w:i/>
          <w:sz w:val="17"/>
        </w:rPr>
        <w:t xml:space="preserve"> pkt 14.1</w:t>
      </w:r>
    </w:p>
    <w:p w14:paraId="0DC66A8B" w14:textId="77777777" w:rsidR="005A1F05" w:rsidRPr="00881C55" w:rsidRDefault="00000000">
      <w:pPr>
        <w:spacing w:after="120"/>
        <w:jc w:val="center"/>
      </w:pPr>
      <w:r w:rsidRPr="00881C55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881C55">
        <w:rPr>
          <w:rFonts w:eastAsia="Times New Roman" w:cs="Times New Roman"/>
          <w:b/>
          <w:sz w:val="16"/>
        </w:rPr>
        <w:br/>
        <w:t>MT.2370.02.2026</w:t>
      </w:r>
      <w:r w:rsidRPr="00881C55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0FF1FD3D" w14:textId="77777777" w:rsidR="005A1F05" w:rsidRPr="00881C55" w:rsidRDefault="00000000">
      <w:r w:rsidRPr="00881C55">
        <w:rPr>
          <w:rFonts w:eastAsia="Times New Roman" w:cs="Times New Roman"/>
          <w:b/>
        </w:rPr>
        <w:t xml:space="preserve">Wykonawca: </w:t>
      </w:r>
      <w:r w:rsidRPr="00881C55">
        <w:rPr>
          <w:rFonts w:eastAsia="Times New Roman" w:cs="Times New Roman"/>
        </w:rPr>
        <w:t>...............................................................................................</w:t>
      </w:r>
    </w:p>
    <w:p w14:paraId="518CBD1D" w14:textId="77777777" w:rsidR="005A1F05" w:rsidRPr="00881C55" w:rsidRDefault="00000000">
      <w:r w:rsidRPr="00881C55">
        <w:rPr>
          <w:rFonts w:eastAsia="Times New Roman" w:cs="Times New Roman"/>
          <w:b/>
        </w:rPr>
        <w:t xml:space="preserve">Lokalizacja: </w:t>
      </w:r>
      <w:r w:rsidRPr="00881C55">
        <w:rPr>
          <w:rFonts w:eastAsia="Times New Roman" w:cs="Times New Roman"/>
        </w:rPr>
        <w:t>...............................................................................................</w:t>
      </w:r>
    </w:p>
    <w:p w14:paraId="1F3FE4F8" w14:textId="582336FC" w:rsidR="005A1F05" w:rsidRPr="00881C55" w:rsidRDefault="00000000">
      <w:r w:rsidRPr="00881C55">
        <w:rPr>
          <w:rFonts w:eastAsia="Times New Roman" w:cs="Times New Roman"/>
          <w:b/>
        </w:rPr>
        <w:t xml:space="preserve">Data zgłoszenia: </w:t>
      </w:r>
      <w:r w:rsidRPr="00881C55">
        <w:rPr>
          <w:rFonts w:eastAsia="Times New Roman" w:cs="Times New Roman"/>
        </w:rPr>
        <w:t>........................................................................</w:t>
      </w:r>
      <w:r w:rsidR="00403399">
        <w:rPr>
          <w:rFonts w:eastAsia="Times New Roman" w:cs="Times New Roman"/>
        </w:rPr>
        <w:t>.</w:t>
      </w:r>
      <w:r w:rsidRPr="00881C55">
        <w:rPr>
          <w:rFonts w:eastAsia="Times New Roman" w:cs="Times New Roman"/>
        </w:rPr>
        <w:t>.......................</w:t>
      </w:r>
    </w:p>
    <w:p w14:paraId="713FB2FE" w14:textId="77777777" w:rsidR="005A1F05" w:rsidRPr="00881C55" w:rsidRDefault="00000000">
      <w:r w:rsidRPr="00881C55">
        <w:rPr>
          <w:rFonts w:eastAsia="Times New Roman" w:cs="Times New Roman"/>
          <w:b/>
        </w:rPr>
        <w:t xml:space="preserve">Data odbioru: </w:t>
      </w:r>
      <w:r w:rsidRPr="00881C55">
        <w:rPr>
          <w:rFonts w:eastAsia="Times New Roman" w:cs="Times New Roman"/>
        </w:rPr>
        <w:t>...............................................................................................</w:t>
      </w:r>
    </w:p>
    <w:p w14:paraId="33C29D41" w14:textId="77777777" w:rsidR="005A1F05" w:rsidRPr="00881C55" w:rsidRDefault="00000000">
      <w:r w:rsidRPr="00881C55">
        <w:rPr>
          <w:rFonts w:eastAsia="Times New Roman" w:cs="Times New Roman"/>
          <w:b/>
        </w:rPr>
        <w:t xml:space="preserve">Zakres robót: </w:t>
      </w:r>
      <w:r w:rsidRPr="00881C55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2835"/>
      </w:tblGrid>
      <w:tr w:rsidR="005A1F05" w:rsidRPr="00881C55" w14:paraId="21D9D899" w14:textId="77777777">
        <w:trPr>
          <w:tblHeader/>
          <w:jc w:val="center"/>
        </w:trPr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179E81" w14:textId="77777777" w:rsidR="005A1F05" w:rsidRPr="00881C55" w:rsidRDefault="00000000">
            <w:pPr>
              <w:spacing w:after="0"/>
              <w:jc w:val="center"/>
            </w:pPr>
            <w:r w:rsidRPr="00881C55">
              <w:rPr>
                <w:rFonts w:eastAsia="Times New Roman" w:cs="Times New Roman"/>
                <w:b/>
                <w:sz w:val="16"/>
              </w:rPr>
              <w:t>Element kontroli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128972D" w14:textId="77777777" w:rsidR="005A1F05" w:rsidRPr="00881C55" w:rsidRDefault="00000000">
            <w:pPr>
              <w:spacing w:after="0"/>
              <w:jc w:val="center"/>
            </w:pPr>
            <w:r w:rsidRPr="00881C55">
              <w:rPr>
                <w:rFonts w:eastAsia="Times New Roman" w:cs="Times New Roman"/>
                <w:b/>
                <w:sz w:val="16"/>
              </w:rPr>
              <w:t>Wynik / opis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3C6ACB" w14:textId="77777777" w:rsidR="005A1F05" w:rsidRPr="00881C55" w:rsidRDefault="00000000">
            <w:pPr>
              <w:spacing w:after="0"/>
              <w:jc w:val="center"/>
            </w:pPr>
            <w:r w:rsidRPr="00881C55">
              <w:rPr>
                <w:rFonts w:eastAsia="Times New Roman" w:cs="Times New Roman"/>
                <w:b/>
                <w:sz w:val="16"/>
              </w:rPr>
              <w:t>Uwagi / działania</w:t>
            </w:r>
          </w:p>
        </w:tc>
      </w:tr>
      <w:tr w:rsidR="005A1F05" w:rsidRPr="00881C55" w14:paraId="10CC92ED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5719CF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Zgodność z zatwierdzoną dokumentacją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85E4D4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A86F8F" w14:textId="77777777" w:rsidR="005A1F05" w:rsidRPr="00881C55" w:rsidRDefault="005A1F05">
            <w:pPr>
              <w:spacing w:after="0"/>
            </w:pPr>
          </w:p>
        </w:tc>
      </w:tr>
      <w:tr w:rsidR="005A1F05" w:rsidRPr="00881C55" w14:paraId="1FED9DDF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2D36A3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Materiały i urządzenia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95C8F5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4B2C42" w14:textId="77777777" w:rsidR="005A1F05" w:rsidRPr="00881C55" w:rsidRDefault="005A1F05">
            <w:pPr>
              <w:spacing w:after="0"/>
            </w:pPr>
          </w:p>
        </w:tc>
      </w:tr>
      <w:tr w:rsidR="005A1F05" w:rsidRPr="00881C55" w14:paraId="69724CC4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CE28D5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Sposób wykonania / mocowania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0175C0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40F490D" w14:textId="77777777" w:rsidR="005A1F05" w:rsidRPr="00881C55" w:rsidRDefault="005A1F05">
            <w:pPr>
              <w:spacing w:after="0"/>
            </w:pPr>
          </w:p>
        </w:tc>
      </w:tr>
      <w:tr w:rsidR="005A1F05" w:rsidRPr="00881C55" w14:paraId="0743FDA6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F7DB42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Trasy i oznaczenia przewodów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A36DF0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BD466F" w14:textId="77777777" w:rsidR="005A1F05" w:rsidRPr="00881C55" w:rsidRDefault="005A1F05">
            <w:pPr>
              <w:spacing w:after="0"/>
            </w:pPr>
          </w:p>
        </w:tc>
      </w:tr>
      <w:tr w:rsidR="005A1F05" w:rsidRPr="00881C55" w14:paraId="67981CEC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667D4E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Pomiary / próby – jeżeli wymagane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4E1F56C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911323" w14:textId="77777777" w:rsidR="005A1F05" w:rsidRPr="00881C55" w:rsidRDefault="005A1F05">
            <w:pPr>
              <w:spacing w:after="0"/>
            </w:pPr>
          </w:p>
        </w:tc>
      </w:tr>
      <w:tr w:rsidR="005A1F05" w:rsidRPr="00881C55" w14:paraId="0A47DC47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9A8990" w14:textId="77777777" w:rsidR="005A1F05" w:rsidRPr="00881C55" w:rsidRDefault="00000000">
            <w:pPr>
              <w:spacing w:after="0"/>
            </w:pPr>
            <w:r w:rsidRPr="00881C55">
              <w:rPr>
                <w:rFonts w:eastAsia="Times New Roman" w:cs="Times New Roman"/>
                <w:sz w:val="16"/>
              </w:rPr>
              <w:t>Dokumentacja fotograficzna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9C2E82" w14:textId="77777777" w:rsidR="005A1F05" w:rsidRPr="00881C55" w:rsidRDefault="005A1F05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B0F8DB" w14:textId="77777777" w:rsidR="005A1F05" w:rsidRPr="00881C55" w:rsidRDefault="005A1F05">
            <w:pPr>
              <w:spacing w:after="0"/>
            </w:pPr>
          </w:p>
        </w:tc>
      </w:tr>
    </w:tbl>
    <w:p w14:paraId="01DA46DF" w14:textId="77777777" w:rsidR="005A1F05" w:rsidRPr="00881C55" w:rsidRDefault="00000000">
      <w:r w:rsidRPr="00881C55">
        <w:rPr>
          <w:rFonts w:eastAsia="Times New Roman" w:cs="Times New Roman"/>
          <w:sz w:val="17"/>
        </w:rPr>
        <w:t>Wynik: [ ] odebrano – dopuszcza się zakrycie   [ ] wymagane poprawki przed zakryciem</w:t>
      </w:r>
    </w:p>
    <w:p w14:paraId="2DDD7988" w14:textId="77777777" w:rsidR="005A1F05" w:rsidRPr="00881C55" w:rsidRDefault="00000000">
      <w:r w:rsidRPr="00881C55">
        <w:rPr>
          <w:rFonts w:eastAsia="Times New Roman" w:cs="Times New Roman"/>
          <w:b/>
        </w:rPr>
        <w:t xml:space="preserve">Uwagi / termin usunięcia nieprawidłowości: </w:t>
      </w:r>
      <w:r w:rsidRPr="00881C55">
        <w:rPr>
          <w:rFonts w:eastAsia="Times New Roman" w:cs="Times New Roman"/>
        </w:rPr>
        <w:t>...............................................................................................</w:t>
      </w:r>
    </w:p>
    <w:p w14:paraId="248C29CE" w14:textId="77777777" w:rsidR="005A1F05" w:rsidRDefault="00000000">
      <w:pPr>
        <w:spacing w:after="20"/>
      </w:pPr>
      <w:r w:rsidRPr="00881C55">
        <w:rPr>
          <w:rFonts w:eastAsia="Times New Roman" w:cs="Times New Roman"/>
          <w:sz w:val="17"/>
        </w:rPr>
        <w:t>Przedstawiciel Wykonawcy: ........................................................................................................</w:t>
      </w:r>
      <w:r w:rsidRPr="00881C55">
        <w:rPr>
          <w:rFonts w:eastAsia="Times New Roman" w:cs="Times New Roman"/>
          <w:sz w:val="17"/>
        </w:rPr>
        <w:br/>
        <w:t>Przedstawiciel Zamawiającego: ...................................................................................................</w:t>
      </w:r>
      <w:r w:rsidRPr="00881C55">
        <w:rPr>
          <w:rFonts w:eastAsia="Times New Roman" w:cs="Times New Roman"/>
          <w:sz w:val="17"/>
        </w:rPr>
        <w:br/>
        <w:t>Odbiór robót zanikających lub ulegających zakryciu nie stanowi odbioru końcowego i nie zwalnia Wykonawcy z odpowiedzialności za zgodność całego przedmiotu zamówienia z OPZ i umową.</w:t>
      </w:r>
    </w:p>
    <w:sectPr w:rsidR="005A1F05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C2D27" w14:textId="77777777" w:rsidR="00FA1559" w:rsidRPr="00881C55" w:rsidRDefault="00FA1559">
      <w:pPr>
        <w:spacing w:after="0"/>
      </w:pPr>
      <w:r w:rsidRPr="00881C55">
        <w:separator/>
      </w:r>
    </w:p>
  </w:endnote>
  <w:endnote w:type="continuationSeparator" w:id="0">
    <w:p w14:paraId="0C5663D0" w14:textId="77777777" w:rsidR="00FA1559" w:rsidRPr="00881C55" w:rsidRDefault="00FA1559">
      <w:pPr>
        <w:spacing w:after="0"/>
      </w:pPr>
      <w:r w:rsidRPr="00881C5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F052" w14:textId="77777777" w:rsidR="005A1F05" w:rsidRPr="00881C55" w:rsidRDefault="00000000">
    <w:pPr>
      <w:pStyle w:val="Stopka"/>
      <w:jc w:val="center"/>
    </w:pPr>
    <w:r w:rsidRPr="00881C55">
      <w:rPr>
        <w:rFonts w:eastAsia="Times New Roman" w:cs="Times New Roman"/>
        <w:sz w:val="15"/>
      </w:rPr>
      <w:t>MT.2370.02.2026 | Załącznik techniczny nr 3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78E72" w14:textId="77777777" w:rsidR="00FA1559" w:rsidRPr="00881C55" w:rsidRDefault="00FA1559">
      <w:pPr>
        <w:spacing w:after="0"/>
      </w:pPr>
      <w:r w:rsidRPr="00881C55">
        <w:separator/>
      </w:r>
    </w:p>
  </w:footnote>
  <w:footnote w:type="continuationSeparator" w:id="0">
    <w:p w14:paraId="49A9BDF9" w14:textId="77777777" w:rsidR="00FA1559" w:rsidRPr="00881C55" w:rsidRDefault="00FA1559">
      <w:pPr>
        <w:spacing w:after="0"/>
      </w:pPr>
      <w:r w:rsidRPr="00881C5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312C" w14:textId="726AD244" w:rsidR="005A1F05" w:rsidRPr="00881C55" w:rsidRDefault="00000000">
    <w:pPr>
      <w:pStyle w:val="Nagwek"/>
      <w:jc w:val="right"/>
    </w:pPr>
    <w:r w:rsidRPr="00881C55">
      <w:rPr>
        <w:rFonts w:eastAsia="Times New Roman" w:cs="Times New Roman"/>
        <w:sz w:val="15"/>
      </w:rPr>
      <w:t>Załącznik techniczny nr 3 do OPZ</w:t>
    </w:r>
    <w:r w:rsidRPr="00881C55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5008697">
    <w:abstractNumId w:val="8"/>
  </w:num>
  <w:num w:numId="2" w16cid:durableId="834030166">
    <w:abstractNumId w:val="6"/>
  </w:num>
  <w:num w:numId="3" w16cid:durableId="1570967094">
    <w:abstractNumId w:val="5"/>
  </w:num>
  <w:num w:numId="4" w16cid:durableId="93329510">
    <w:abstractNumId w:val="4"/>
  </w:num>
  <w:num w:numId="5" w16cid:durableId="865756633">
    <w:abstractNumId w:val="7"/>
  </w:num>
  <w:num w:numId="6" w16cid:durableId="384530587">
    <w:abstractNumId w:val="3"/>
  </w:num>
  <w:num w:numId="7" w16cid:durableId="723220207">
    <w:abstractNumId w:val="2"/>
  </w:num>
  <w:num w:numId="8" w16cid:durableId="592858964">
    <w:abstractNumId w:val="1"/>
  </w:num>
  <w:num w:numId="9" w16cid:durableId="173758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208E"/>
    <w:rsid w:val="001051F2"/>
    <w:rsid w:val="0015074B"/>
    <w:rsid w:val="00282E7F"/>
    <w:rsid w:val="0029639D"/>
    <w:rsid w:val="00326F90"/>
    <w:rsid w:val="00403399"/>
    <w:rsid w:val="005A1F05"/>
    <w:rsid w:val="007C7435"/>
    <w:rsid w:val="007C78E4"/>
    <w:rsid w:val="00881C55"/>
    <w:rsid w:val="00924E96"/>
    <w:rsid w:val="009A36CC"/>
    <w:rsid w:val="00AA1D8D"/>
    <w:rsid w:val="00B47730"/>
    <w:rsid w:val="00BE3A32"/>
    <w:rsid w:val="00C064EC"/>
    <w:rsid w:val="00CB0664"/>
    <w:rsid w:val="00FA15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43548"/>
  <w14:defaultImageDpi w14:val="300"/>
  <w15:docId w15:val="{F0735A61-C978-4728-BC6E-6B0EE090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2026-08-26T07:58:00Z</dcterms:created>
  <dcterms:modified xsi:type="dcterms:W3CDTF">2026-08-27T07:38:00Z</dcterms:modified>
  <cp:category/>
</cp:coreProperties>
</file>